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70EBBF46"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8A11BA">
        <w:t>Sparren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20A13EA0"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Pr>
          <w:color w:val="000000"/>
        </w:rPr>
        <w:fldChar w:fldCharType="begin">
          <w:ffData>
            <w:name w:val=""/>
            <w:enabled/>
            <w:calcOnExit w:val="0"/>
            <w:textInput>
              <w:default w:val="31212107"/>
            </w:textInput>
          </w:ffData>
        </w:fldChar>
      </w:r>
      <w:r>
        <w:rPr>
          <w:color w:val="000000"/>
        </w:rPr>
        <w:instrText xml:space="preserve"> FORMTEXT </w:instrText>
      </w:r>
      <w:r>
        <w:rPr>
          <w:color w:val="000000"/>
        </w:rPr>
      </w:r>
      <w:r>
        <w:rPr>
          <w:color w:val="000000"/>
        </w:rPr>
        <w:fldChar w:fldCharType="separate"/>
      </w:r>
      <w:r>
        <w:rPr>
          <w:noProof/>
          <w:color w:val="000000"/>
        </w:rPr>
        <w:t>31212107</w:t>
      </w:r>
      <w:r>
        <w:rPr>
          <w:color w:val="000000"/>
        </w:rPr>
        <w:fldChar w:fldCharType="end"/>
      </w:r>
      <w:r w:rsidRPr="00300406">
        <w:rPr>
          <w:color w:val="000000"/>
        </w:rPr>
        <w:t>,</w:t>
      </w:r>
      <w:r w:rsidRPr="00300406">
        <w:t xml:space="preserve"> voor </w:t>
      </w:r>
      <w:r>
        <w:rPr>
          <w:color w:val="000000"/>
        </w:rPr>
        <w:fldChar w:fldCharType="begin">
          <w:ffData>
            <w:name w:val=""/>
            <w:enabled/>
            <w:calcOnExit w:val="0"/>
            <w:textInput>
              <w:default w:val="de levering van Drijvende Vaarwegmarkeringen"/>
            </w:textInput>
          </w:ffData>
        </w:fldChar>
      </w:r>
      <w:r>
        <w:rPr>
          <w:color w:val="000000"/>
        </w:rPr>
        <w:instrText xml:space="preserve"> FORMTEXT </w:instrText>
      </w:r>
      <w:r>
        <w:rPr>
          <w:color w:val="000000"/>
        </w:rPr>
      </w:r>
      <w:r>
        <w:rPr>
          <w:color w:val="000000"/>
        </w:rPr>
        <w:fldChar w:fldCharType="separate"/>
      </w:r>
      <w:r>
        <w:rPr>
          <w:noProof/>
          <w:color w:val="000000"/>
        </w:rPr>
        <w:t>de levering van Drijvende Vaarwegmarkeringen</w:t>
      </w:r>
      <w:r>
        <w:rPr>
          <w:color w:val="000000"/>
        </w:rPr>
        <w:fldChar w:fldCharType="end"/>
      </w:r>
      <w:r w:rsidRPr="00300406">
        <w:rPr>
          <w:color w:val="000000"/>
        </w:rPr>
        <w:t>,</w:t>
      </w:r>
      <w:r>
        <w:rPr>
          <w:color w:val="000000"/>
        </w:rPr>
        <w:t xml:space="preserve"> Perceel </w:t>
      </w:r>
      <w:r w:rsidR="008A11BA">
        <w:rPr>
          <w:color w:val="000000"/>
        </w:rPr>
        <w:t>Sparren</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Sylfaen"/>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435A7"/>
    <w:rsid w:val="007F4AEA"/>
    <w:rsid w:val="008655B4"/>
    <w:rsid w:val="0088386A"/>
    <w:rsid w:val="0088501B"/>
    <w:rsid w:val="008A11BA"/>
    <w:rsid w:val="008B77F5"/>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017EE"/>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SW00-254672864-2476</_dlc_DocId>
    <_dlc_DocIdUrl xmlns="d1f4ca02-a417-4920-a040-35718d15cf76">
      <Url>https://samenwerken.sp01.intranet.rws.nl/sites/M241218699/_layouts/15/DocIdRedir.aspx?ID=SW00-254672864-2476</Url>
      <Description>SW00-254672864-2476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E3B94-6D8F-4E14-87BB-2A93ECB43252}">
  <ds:schemaRefs>
    <ds:schemaRef ds:uri="http://schemas.microsoft.com/sharepoint/events"/>
  </ds:schemaRefs>
</ds:datastoreItem>
</file>

<file path=customXml/itemProps2.xml><?xml version="1.0" encoding="utf-8"?>
<ds:datastoreItem xmlns:ds="http://schemas.openxmlformats.org/officeDocument/2006/customXml" ds:itemID="{33DC6C9E-BA3F-4F63-A60C-497B7D045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7A244-3E80-4DD9-950B-69B4FCB511E9}">
  <ds:schemaRefs>
    <ds:schemaRef ds:uri="http://schemas.microsoft.com/office/2006/metadata/properties"/>
    <ds:schemaRef ds:uri="http://schemas.microsoft.com/office/infopath/2007/PartnerControls"/>
    <ds:schemaRef ds:uri="d1f4ca02-a417-4920-a040-35718d15cf76"/>
  </ds:schemaRefs>
</ds:datastoreItem>
</file>

<file path=customXml/itemProps4.xml><?xml version="1.0" encoding="utf-8"?>
<ds:datastoreItem xmlns:ds="http://schemas.openxmlformats.org/officeDocument/2006/customXml" ds:itemID="{E8970744-7A17-4425-B2DE-7648F9819BD9}">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4857</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Mertens, Wim (RWS PPO)</cp:lastModifiedBy>
  <cp:revision>4</cp:revision>
  <dcterms:created xsi:type="dcterms:W3CDTF">2026-01-21T16:06:00Z</dcterms:created>
  <dcterms:modified xsi:type="dcterms:W3CDTF">2026-02-17T12:35:00Z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e5d04c79-5299-45ab-a983-9c2253cc5e8b</vt:lpwstr>
  </property>
</Properties>
</file>